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B13-112  刘舟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陆家康/王锦杰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B13-112  刘舟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B11-312  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B5-101  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B5-101  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B5-209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