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中医254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大学语文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蔡燕梅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韩许高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李晓宇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孙若岚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廖善婷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陈紫竹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张青玉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庞境怡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石开斌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