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路鸣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B11-203  徐平圆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B5-203  吕祁/李梦圆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B5-203  李建萍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路鸣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B4-102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B11-203  徐平圆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B5-203  吕祁/李梦圆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B5-203  李建萍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B13-107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B13-107  朱玲艳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B11-102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B11-102  朱玲艳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B13-107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B13-107  朱玲艳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B11-102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B11-102  朱玲艳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