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中医学(妇产科学)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中医妇产23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6-403  朱时纯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金子怡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6-403  朱时纯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6-403  朱时纯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金子怡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陈得良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袁超群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6-403  张传伟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倪平敏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 6-403  孙炘宸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