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B11-204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B11-204  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B13-114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B13-114  朱垚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B11-204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B11-204  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B13-114  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B13-114  朱垚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B4-303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(2学时)  B4-303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B4-303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5,8~17周 (1学时)  B4-303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