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中医八242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凌云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孙丽霞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B5-207  朱磊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 B5-207  彭海燕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 B5-207  倪海雯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王庆根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刘军楼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孙丽霞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B5-207  朱磊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 B5-207  彭海燕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 B5-207  倪海雯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王庆根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刘军楼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 B5-109  邹飞飞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凌云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刘军楼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张启春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B4-407  李梦圆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B4-407  朱瑞功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彭海燕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孙丽霞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B13-113  朱磊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 B13-113  彭海燕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 B13-113  倪海雯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B5-401  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郭立中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 B5-101  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B5-101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B5-101  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B5-101  冯哲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张启春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B4-407  李梦圆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B4-407  朱瑞功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彭海燕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孙丽霞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B13-113  朱磊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 B13-113  彭海燕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 B13-113  倪海雯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B5-401  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郭立中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 B5-101  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B5-101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B5-101  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B5-101  冯哲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