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中医学(八年制)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中医八241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B13-114  过伟峰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B13-114  郭立中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尚文斌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B11-206  过伟峰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B11-206  郭立中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Python数据科学与医学实践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濮文渊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 B13-114  过伟峰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B13-114  郭立中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张启春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B11-202  李建萍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 B11-202  康玥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 B11-206  过伟峰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B11-206  郭立中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Python数据科学与医学实践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李静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 B13-102  张伟伟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张启春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B11-202  李建萍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B11-202  康玥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濮文渊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李静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叶丽红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尚文斌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B5-401  邹伟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郭立中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 B5-101  朱垚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B5-101  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B5-101  李柳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B5-101  冯哲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叶丽红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尚文斌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B5-401  邹伟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郭立中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(1学时)  B5-101  朱垚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B5-101  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B5-101  李柳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B5-101  冯哲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