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4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中医学(儿科学)(八年制)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中医儿科八25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(110029—011)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李晓宇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 B4-312  戴启刚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B4-312  李江全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金芳芳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祝昊冉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金芳芳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祝昊冉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庞境怡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金芳芳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郎君立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8~17周 (2学时)  B4-105  董伟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金芳芳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郎君立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8~17周 (1学时)  B4-105  董伟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(400287—063)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张轶瑶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张艳萍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