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9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中医儿科学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中医儿科23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39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李晓辰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儿童保健学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孟霞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任现志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 B13-204  姜茗宸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李晓辰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儿童保健学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孟霞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任现志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 B13-204  姜茗宸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任现志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 B13-204  姜茗宸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成汇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B13-106  许岩磊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 B13-106  唐亮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 B13-106  陈赟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B13-106  刘青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(2学时)  B11-205  佘婧瑶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(050447—007)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林法财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成汇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B13-106  许岩磊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 B13-106  唐亮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 B13-106  陈赟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B13-106  刘青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(1学时)  B11-205  佘婧瑶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(050447—007)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林法财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洪泽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(3学时)  B4-101  邵粉丽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