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B11-302  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B4-204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B11-302  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B4-204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B6-104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B6-104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 B6-104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(3学时)  B6-104  冯哲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