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中医“5+3”263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B11-315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B8-201  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B8-201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B8-102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B8-102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B11-307  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B8-201  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B8-201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B8-102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B8-102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孙秀兰/沈永健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 孙秀兰/沈永健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