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中医“5+3”262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3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顾任钧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B11-302  张轶瑶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顾任钧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顾任钧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B11-302  张轶瑶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顾任钧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张宗明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5~7(单),8~15周 (1学时)  B6-107  石慧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徐纪民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顾任钧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B11-207  徐晓聪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张宗明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5~7(单),8~15周 (2学时)  B6-107  石慧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关晓伟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 B5-201  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B5-201  史婷婷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B5-201  葛菲菲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何晓瑾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(2110104—003)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徐希进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B8-201  史婷婷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B8-201  葛菲菲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关晓伟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 B5-201  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B5-201  史婷婷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B5-201  葛菲菲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何晓瑾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(2110104—003)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徐希进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B8-201  史婷婷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B8-201  葛菲菲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张小聪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孙秀兰/沈永健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B7-102  孙秀兰/沈永健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