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8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第一临床医学院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中医学(八年制)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中医“5+3”261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38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杜超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张轶瑶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 B11-315  张轶瑶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(1学时)  B6-107  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(2020101—002)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B13-111  徐晓聪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王丹阳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大学学术英语（上）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(2079033—005)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叶莹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骆殊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(2010205—002)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张宗明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5~7(单),8~15周 (2学时)  B6-107  石慧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B5-201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 B5-201  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B5-201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B5-201  葛菲菲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(2030066—002)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何晓瑾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林丽萍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金玉琴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正常人体学Ⅰ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杨爱红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 B8-201  史婷婷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14~17周 (2学时)  B8-201  葛菲菲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张小聪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毛俊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孙秀兰/沈永健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B7-102  孙秀兰/沈永健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