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B12-115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B12-115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B13-202  朱雨雨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B13-202  朱雨雨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 B4-101  邵粉丽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