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B12-115  朱毓琦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B4-102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赵遐/史会连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B12-115  朱毓琦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赵遐/史会连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B4-102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赵遐/史会连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濮文渊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 B11-207  徐巍龙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(2学时)  B11-207  李沐涵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B4-305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B4-305  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浦学慧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 B11-109  徐巍龙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(2学时)  B11-109  李沐涵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 B11-207  徐巍龙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(1学时)  B11-207  李沐涵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B4-305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B4-305  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浦学慧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 B11-109  徐巍龙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(1学时)  B11-109  李沐涵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