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91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妇产科学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皮肤性病学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031138—004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940003—004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400114—004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031143—004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