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3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韩许高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83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中医253;中医254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中医253;中医254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(110033—047)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智能252;医信252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