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01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韩莉莉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3~17周</w:t>
      </w:r>
    </w:p>
    <w:bookmarkStart w:id="1" w:name="40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临床253;临床252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临床253;临床252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中国简史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25级港澳台生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康复252;康复251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