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330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校领导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胡孔法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14~16周</w:t>
      </w:r>
    </w:p>
    <w:bookmarkStart w:id="1" w:name="33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形势与政策(一)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(2110031—045)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14~15周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99-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16周 (2学时)  99-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人工智能与信息技术学院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