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王思特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音乐鉴赏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音乐鉴赏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流行音乐文化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全校-人文艺术类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西方古典音乐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听鉴东西：音乐人文与审美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淡安书院-通识课（人文社科与艺术审美）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信仰的旋律：歌声中的百年党史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中国传统音乐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