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王务梅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中药241;中医康复24;中药242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中药241;中医康复24;中药242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公管254;药管25;公管253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