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7~17周</w:t>
      </w:r>
    </w:p>
    <w:bookmarkStart w:id="1" w:name="1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艺术导论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美术鉴赏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书法鉴赏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