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梁海娜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71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药管25;数管252;数管251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(400287—048)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智能252;智能251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400287—050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大学生劳动教育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8~10周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梁海娜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在线慕课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400287—051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大学生劳动教育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8~10周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梁海娜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在线慕课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