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71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影视鉴赏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(R110102—002)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影视改编作品鉴赏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影视鉴赏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(R110102—001)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影视鉴赏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(R110102—003)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26级港澳台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中西临九25;针推视障25;中药九24（屠呦呦班）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针推252;针推251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400287—060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