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中医儿科八25;中医八252;中医八251;中医八253;中医九25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中医251;中医252;中医254;中医253;中医256;中医255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中西临九25;中西临251;中西临253;中西临252;中西临254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