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李安君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药学252;药学251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中药254;中药253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临床251;临床252;临床253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