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1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方东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1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针推253;针推251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针推253;针推251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中国简史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25级港澳台生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中华民族共同体概论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公管253;公管254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