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36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校领导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徐树法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14~16周</w:t>
      </w:r>
    </w:p>
    <w:bookmarkStart w:id="1" w:name="936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(2110031—037)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B7-103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护理学院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