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张艺蕾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4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公管254;公管253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公管254;公管253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药管25;资源25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药管25;资源25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