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中药256;中药255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中医八251;中医八252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400287—016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崔婷婷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400287—020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崔婷婷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