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42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逻辑学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公管263;公管264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逻辑学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公管263;公管264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