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刘波儿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3~17周</w:t>
      </w:r>
    </w:p>
    <w:bookmarkStart w:id="1" w:name="4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中医九25;中西临九25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中医九25;中西临九25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中华民族共同体概论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