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关素华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21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康复252;康复251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智能252;智能251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数管252;数管251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康复252;康复251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智能252;智能251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数管252;数管251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淡安书院-通识课（国学经典与文化传承）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