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4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倪沁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4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计算机253;计算机254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计算机253;计算机254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计算机252;计算机251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计算机252;计算机251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针推251;针推252;针推253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