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663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顾一煌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1~12周</w:t>
      </w:r>
    </w:p>
    <w:bookmarkStart w:id="1" w:name="166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推拿学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(050469—001)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推拿学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(050469—001)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