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（南通）中医231;中医232;中医235;中医234;中医233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南通市中医院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（南通）中医231;中医233;中医232;中医235;中医234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