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98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邓秀珍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49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(030518—012)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苏州市中医医院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（苏州）中医231;中医233;中医232;中医235;中医234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苏州市中医医院第二教室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（苏州）中医八231;中医八233;中医八232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苏州市中医医院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（苏州）中医231;中医233;中医232;中医235;中医234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苏州市中医医院第二教室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（苏州）中医八233;中医八231;中医八232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(030518—015)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苏州市中医医院第二教室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（苏州）中医八233;中医八232;中医八231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苏州市中医医院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（苏州）中医231;中医234;中医233;中医235;中医232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(030847—017)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苏州市中医医院第二教室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（苏州）中医八233;中医八232;中医八231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苏州市中医医院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（苏州）中医231;中医232;中医234;中医233;中医235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(030847—014)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苏州市中医医院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（苏州）中医231;中医232;中医234;中医233;中医235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苏州市中医医院第二教室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（苏州）中医八233;中医八232;中医八231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(030518—012)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苏州市中医医院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（苏州）中医231;中医233;中医232;中医235;中医234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苏州市中医医院第二教室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（苏州）中医八231;中医八233;中医八232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苏州市中医医院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（苏州）中医231;中医233;中医232;中医235;中医234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苏州市中医医院第二教室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（苏州）中医八233;中医八231;中医八232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(030518—015)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苏州市中医医院第二教室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（苏州）中医八233;中医八232;中医八231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苏州市中医医院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（苏州）中医231;中医234;中医233;中医235;中医232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(030847—017)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苏州市中医医院第二教室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（苏州）中医八233;中医八232;中医八231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苏州市中医医院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（苏州）中医231;中医232;中医234;中医233;中医235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(030847—014)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苏州市中医医院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（苏州）中医231;中医232;中医234;中医233;中医235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苏州市中医医院第二教室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（苏州）中医八233;中医八232;中医八231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中医耳鼻喉科学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(030708—013)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苏州市中医医院第二教室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（苏州）中医八233;中医八231;中医八232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(050447—004)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苏州市中医医院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（苏州）中医231;中医232;中医235;中医234;中医233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苏州市中医医院第二教室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（苏州）中医八233;中医八231;中医八232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(050447—015)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苏州市中医医院第二教室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（苏州）中医八233;中医八232;中医八231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苏州市中医医院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（苏州）中医231;中医234;中医233;中医235;中医232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(030716—009)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苏州市中医医院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（苏州）中医231;中医233;中医232;中医235;中医234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(030716—014)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苏州市中医医院第二教室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（苏州）中医八231;中医八233;中医八232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中医耳鼻喉科学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(030708—011)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苏州市中医医院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（苏州）中医231;中医233;中医232;中医235;中医234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