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68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王欣君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4~11周</w:t>
      </w:r>
    </w:p>
    <w:bookmarkStart w:id="1" w:name="168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针药结合临床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(f000028—001)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微专业,中医非药物疗法微专业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