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1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1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中医临证处方思维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(R050274—001)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12周 (2学时)  B4-202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