
<file path=[Content_Types].xml><?xml version="1.0" encoding="utf-8"?>
<Types xmlns="http://schemas.openxmlformats.org/package/2006/content-types">
  <Default Extension="rels" ContentType="application/vnd.openxmlformats-package.relationships+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</Types>
</file>

<file path=_rels/.rels><?xml version="1.0" encoding="UTF-8"?>
<Relationships xmlns="http://schemas.openxmlformats.org/package/2006/relationships">
   <Relationship Target="word/document.xml" Type="http://schemas.openxmlformats.org/officeDocument/2006/relationships/officeDocument" Id="rId1"/>
   <Relationship Target="docProps/core.xml" Type="http://schemas.openxmlformats.org/package/2006/relationships/metadata/core-properties" Id="rId2"/>
   <Relationship Target="docProps/app.xml" Type="http://schemas.openxmlformats.org/officeDocument/2006/relationships/extended-properties" Id="rId3"/>
</Relationships>

</file>

<file path=word/document.xml><?xml version="1.0" encoding="utf-8"?>
<w:document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body>
    <w:p>
      <w:pPr>
        <w:spacing w:after="0"/>
        <w:ind w:left="0"/>
        <w:jc w:val="center"/>
      </w:pPr>
      <w:bookmarkStart w:id="0" w:name="1869-div"/>
      <w:r>
        <w:rPr>
          <w:rFonts w:ascii="Times New Roman" w:hAnsi="Times New Roman"/>
          <w:b/>
          <w:i w:val="false"/>
          <w:color w:val="000000"/>
          <w:sz w:val="30"/>
        </w:rPr>
        <w:t>上课时间表</w:t>
      </w:r>
    </w:p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学期：</w:t>
      </w:r>
      <w:r>
        <w:rPr>
          <w:rFonts w:ascii="Times New Roman" w:hAnsi="Times New Roman"/>
          <w:b/>
          <w:i w:val="false"/>
          <w:color w:val="000000"/>
          <w:sz w:val="16"/>
        </w:rPr>
        <w:t>2026-2027-1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教师所属部门：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针灸推拿学院·养生康复学院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教师：</w:t>
      </w:r>
      <w:r>
        <w:rPr>
          <w:rFonts w:ascii="Times New Roman" w:hAnsi="Times New Roman"/>
          <w:b/>
          <w:i w:val="false"/>
          <w:color w:val="000000"/>
          <w:sz w:val="16"/>
        </w:rPr>
        <w:t xml:space="preserve">杨小存     </w:t>
      </w:r>
      <w:r>
        <w:rPr>
          <w:rFonts w:ascii="Times New Roman" w:hAnsi="Times New Roman"/>
          <w:b/>
          <w:i w:val="false"/>
          <w:color w:val="000000"/>
          <w:sz w:val="16"/>
        </w:rPr>
        <w:t>          </w:t>
      </w:r>
      <w:r>
        <w:rPr>
          <w:rFonts w:ascii="Times New Roman" w:hAnsi="Times New Roman"/>
          <w:b/>
          <w:i w:val="false"/>
          <w:color w:val="000000"/>
          <w:sz w:val="16"/>
        </w:rPr>
        <w:t>1~17周</w:t>
      </w:r>
    </w:p>
    <w:bookmarkStart w:id="1" w:name="1869"/>
    <w:tbl>
      <w:tblPr>
        <w:tblW w:w="0" w:type="auto"/>
        <w:tblCellSpacing w:w="0" w:type="auto"/>
        <w:tblInd w:w="115" w:type="dxa"/>
        <w:tblBorders>
          <w:top w:val="single" w:color="000000" w:sz="8"/>
          <w:left w:val="single" w:color="000000" w:sz="8"/>
          <w:bottom w:val="single" w:color="000000" w:sz="8"/>
          <w:right w:val="single" w:color="000000" w:sz="8"/>
          <w:insideH w:val="none"/>
          <w:insideV w:val="none"/>
        </w:tblBorders>
        <w:tblLayout w:type="fixed"/>
      </w:tblPr>
      <w:tblGrid>
        <w:gridCol w:w="216"/>
        <w:gridCol w:w="216"/>
        <w:gridCol w:w="1405"/>
        <w:gridCol w:w="1405"/>
        <w:gridCol w:w="1405"/>
        <w:gridCol w:w="1405"/>
        <w:gridCol w:w="1405"/>
        <w:gridCol w:w="1296"/>
        <w:gridCol w:w="540"/>
        <w:gridCol w:w="1516"/>
      </w:tblGrid>
      <w:tr>
        <w:trPr>
          <w:trHeight w:val="45" w:hRule="atLeast"/>
        </w:trPr>
        <w:tc>
          <w:tcPr>
            <w:tcW w:w="0" w:type="auto"/>
            <w:gridSpan w:val="2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节次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星期一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星期二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星期三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星期四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星期五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星期六</w:t>
            </w: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星期日</w:t>
            </w: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/>
                <w:i w:val="false"/>
                <w:color w:val="000000"/>
                <w:sz w:val="13"/>
              </w:rPr>
              <w:t>时间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上午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第一大节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08:20~09:00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08:00~08:40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09:10~09:50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08:50~09:30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第二大节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推拿治疗学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(050804—002)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B11-213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针推242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(1学时)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（省中、省中西）中医养生23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第三节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10:00~10:40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09:40~10:20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第三大节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推拿学</w:t>
            </w:r>
            <w:r>
              <w:br/>
            </w:r>
            <w:r>
              <w:rPr>
                <w:rFonts w:ascii="Times New Roman" w:hAnsi="Times New Roman"/>
                <w:b w:val="false"/>
                <w:i/>
                <w:color w:val="000000"/>
                <w:sz w:val="13"/>
                <w:u w:val="single"/>
              </w:rPr>
              <w:t>(050465—001)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1~5,7~17周 (2学时)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6-302 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（省中、省中西）中医养生23</w:t>
            </w: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第四节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10:50~11:30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10:30~11:10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第五节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仙林: 11:40~12:20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泰州: 11:20~12:00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vMerge w:val="restart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下午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第四大节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第六节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14:00~14:40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第七节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14:50~15:30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0" w:type="auto"/>
            <w:vMerge/>
            <w:tcBorders>
              <w:top w:val="nil"/>
              <w:left w:val="single" w:color="000000" w:sz="8"/>
              <w:bottom w:val="single" w:color="000000" w:sz="8"/>
              <w:right w:val="single" w:color="000000" w:sz="8"/>
            </w:tcBorders>
          </w:tcPr>
          <w:p/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第五大节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第八节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15:40~16:20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第九节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16:30~17:10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  <w:tr>
        <w:trPr>
          <w:trHeight w:val="1950" w:hRule="atLeast"/>
        </w:trPr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晚上</w:t>
            </w:r>
          </w:p>
        </w:tc>
        <w:tc>
          <w:tcPr>
            <w:tcW w:w="2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3"/>
              </w:rPr>
              <w:t>第六大节</w:t>
            </w: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405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29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540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</w:p>
        </w:tc>
        <w:tc>
          <w:tcPr>
            <w:tcW w:w="1516" w:type="dxa"/>
            <w:tcBorders>
              <w:top w:val="single" w:color="000000" w:sz="8"/>
              <w:left w:val="single" w:color="000000" w:sz="8"/>
              <w:bottom w:val="single" w:color="000000" w:sz="8"/>
              <w:right w:val="single" w:color="000000" w:sz="8"/>
            </w:tcBorders>
            <w:tcMar>
              <w:top w:w="15" w:type="dxa"/>
              <w:left w:w="15" w:type="dxa"/>
              <w:bottom w:w="15" w:type="dxa"/>
              <w:right w:w="15" w:type="dxa"/>
            </w:tcMar>
            <w:vAlign w:val="center"/>
          </w:tcPr>
          <w:p>
            <w:pPr>
              <w:spacing w:after="0"/>
              <w:ind w:left="0"/>
              <w:jc w:val="center"/>
            </w:pP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第十节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18:30~19:10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第十一节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19:20~20:00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第十二节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>20:10~20:50</w:t>
            </w:r>
            <w:r>
              <w:br/>
            </w:r>
            <w:r>
              <w:rPr>
                <w:rFonts w:ascii="Times New Roman" w:hAnsi="Times New Roman"/>
                <w:b w:val="false"/>
                <w:i w:val="false"/>
                <w:color w:val="000000"/>
                <w:sz w:val="11"/>
              </w:rPr>
              <w:t xml:space="preserve"> </w:t>
            </w:r>
          </w:p>
        </w:tc>
      </w:tr>
    </w:tbl>
    <w:bookmarkEnd w:id="1"/>
    <w:p>
      <w:pPr>
        <w:spacing w:after="0"/>
        <w:ind w:left="0"/>
        <w:jc w:val="left"/>
      </w:pPr>
      <w:r>
        <w:rPr>
          <w:rFonts w:ascii="Times New Roman" w:hAnsi="Times New Roman"/>
          <w:b/>
          <w:i w:val="false"/>
          <w:color w:val="000000"/>
          <w:sz w:val="16"/>
        </w:rPr>
        <w:t>备注：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班级课表中限选课上课时间及地点以个人课表为准。体育课的第10-11小节上课时间为17:10-18:30。</w:t>
      </w:r>
    </w:p>
    <w:p>
      <w:pPr>
        <w:spacing w:after="0"/>
        <w:ind w:left="0"/>
        <w:jc w:val="left"/>
      </w:pP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050466—001</w:t>
      </w:r>
      <w:r>
        <w:rPr>
          <w:rFonts w:ascii="Times New Roman" w:hAnsi="Times New Roman"/>
          <w:b w:val="false"/>
          <w:i w:val="false"/>
          <w:color w:val="000000"/>
          <w:sz w:val="16"/>
        </w:rPr>
        <w:t>推拿手法学</w:t>
      </w:r>
      <w:r>
        <w:rPr>
          <w:rFonts w:ascii="Times New Roman" w:hAnsi="Times New Roman"/>
          <w:b w:val="false"/>
          <w:i w:val="false"/>
          <w:color w:val="000000"/>
          <w:sz w:val="16"/>
        </w:rPr>
        <w:t xml:space="preserve"> </w:t>
      </w:r>
      <w:r>
        <w:rPr>
          <w:rFonts w:ascii="Times New Roman" w:hAnsi="Times New Roman"/>
          <w:b w:val="false"/>
          <w:i w:val="false"/>
          <w:color w:val="000000"/>
          <w:sz w:val="16"/>
        </w:rPr>
        <w:t>王建珠,杨小存</w:t>
      </w:r>
    </w:p>
    <w:p>
      <w:pPr>
        <w:spacing w:after="0"/>
        <w:ind w:left="0"/>
        <w:jc w:val="center"/>
      </w:pPr>
    </w:p>
    <w:p>
      <w:pPr>
        <w:spacing w:after="0"/>
        <w:ind w:left="0"/>
        <w:jc w:val="left"/>
      </w:pPr>
    </w:p>
    <w:bookmarkEnd w:id="0"/>
    <w:sectPr>
      <w:pgSz w:w="11907" w:h="16839" w:code="9"/>
      <w:pgMar w:top="560" w:right="560" w:bottom="560" w:left="560"/>
    </w:sectPr>
  </w:body>
</w:document>
</file>

<file path=word/numbering.xml><?xml version="1.0" encoding="utf-8"?>
<w:numbering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/>
</file>

<file path=word/settings.xml><?xml version="1.0" encoding="utf-8"?>
<w:setting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 mc:Ignorable="">
  <w:compat>
    <w:compatSetting w:name="overrideTableStyleFontSizeAndJustification" w:uri="http://schemas.microsoft.com/office/word" w:val="1"/>
  </w:compat>
</w:settings>
</file>

<file path=word/styles.xml><?xml version="1.0" encoding="utf-8"?>
<w:styles xmlns:ns30="http://schemas.openxmlformats.org/schemaLibrary/2006/main" xmlns:a="http://schemas.openxmlformats.org/drawingml/2006/main" xmlns:r="http://schemas.openxmlformats.org/officeDocument/2006/relationships" xmlns:mc="http://schemas.openxmlformats.org/markup-compatibility/2006" xmlns:w="http://schemas.openxmlformats.org/wordprocessingml/2006/main" xmlns:wp="http://schemas.openxmlformats.org/drawingml/2006/wordprocessingDrawing" xmlns:w15="http://schemas.microsoft.com/office/word/2012/wordml" xmlns:wp14="http://schemas.microsoft.com/office/word/2010/wordprocessingDrawing" xmlns:w14="http://schemas.microsoft.com/office/word/2010/wordml" xmlns:m="http://schemas.openxmlformats.org/officeDocument/2006/math">
  <w:docDefaults>
    <w:rPrDefault>
      <w:rPr>
        <w:rFonts w:asciiTheme="minorHAnsi" w:hAnsiTheme="minorHAnsi" w:eastAsia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</w:latentStyles>
  <w:style w:type="paragraph" w:styleId="Normal" w:default="true">
    <w:name w:val="Normal"/>
    <w:qFormat/>
    <w:rsid w:val="004A3277"/>
  </w:style>
  <w:style w:type="paragraph" w:styleId="Heading1">
    <w:name w:val="heading 1"/>
    <w:basedOn w:val="Normal"/>
    <w:next w:val="Normal"/>
    <w:link w:val="Heading1Char"/>
    <w:uiPriority w:val="9"/>
    <w:qFormat/>
    <w:rsid w:val="00841CD9"/>
    <w:pPr>
      <w:keepNext/>
      <w:keepLines/>
      <w:spacing w:before="480"/>
      <w:outlineLvl w:val="0"/>
    </w:pPr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841CD9"/>
    <w:pPr>
      <w:keepNext/>
      <w:keepLines/>
      <w:spacing w:before="200"/>
      <w:outlineLvl w:val="1"/>
    </w:pPr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841CD9"/>
    <w:pPr>
      <w:keepNext/>
      <w:keepLines/>
      <w:spacing w:before="200"/>
      <w:outlineLvl w:val="2"/>
    </w:pPr>
    <w:rPr>
      <w:rFonts w:asciiTheme="majorHAnsi" w:hAnsiTheme="majorHAnsi" w:eastAsiaTheme="majorEastAsia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unhideWhenUsed/>
    <w:qFormat/>
    <w:rsid w:val="00841CD9"/>
    <w:pPr>
      <w:keepNext/>
      <w:keepLines/>
      <w:spacing w:before="200"/>
      <w:outlineLvl w:val="3"/>
    </w:pPr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character" w:styleId="DefaultParagraphFont" w:default="true">
    <w:name w:val="Default Paragraph Font"/>
    <w:uiPriority w:val="1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841CD9"/>
    <w:pPr>
      <w:tabs>
        <w:tab w:val="center" w:pos="4680"/>
        <w:tab w:val="right" w:pos="9360"/>
      </w:tabs>
    </w:pPr>
  </w:style>
  <w:style w:type="character" w:styleId="HeaderChar" w:customStyle="true">
    <w:name w:val="Header Char"/>
    <w:basedOn w:val="DefaultParagraphFont"/>
    <w:link w:val="Header"/>
    <w:uiPriority w:val="99"/>
    <w:rsid w:val="00841CD9"/>
  </w:style>
  <w:style w:type="character" w:styleId="Heading1Char" w:customStyle="true">
    <w:name w:val="Heading 1 Char"/>
    <w:basedOn w:val="DefaultParagraphFont"/>
    <w:link w:val="Heading1"/>
    <w:uiPriority w:val="9"/>
    <w:rsid w:val="00841CD9"/>
    <w:rPr>
      <w:rFonts w:asciiTheme="majorHAnsi" w:hAnsiTheme="majorHAnsi" w:eastAsiaTheme="majorEastAsia" w:cstheme="majorBidi"/>
      <w:b/>
      <w:bCs/>
      <w:color w:val="365F91" w:themeColor="accent1" w:themeShade="BF"/>
      <w:sz w:val="28"/>
      <w:szCs w:val="28"/>
    </w:rPr>
  </w:style>
  <w:style w:type="character" w:styleId="Heading2Char" w:customStyle="true">
    <w:name w:val="Heading 2 Char"/>
    <w:basedOn w:val="DefaultParagraphFont"/>
    <w:link w:val="Heading2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  <w:sz w:val="26"/>
      <w:szCs w:val="26"/>
    </w:rPr>
  </w:style>
  <w:style w:type="character" w:styleId="Heading3Char" w:customStyle="true">
    <w:name w:val="Heading 3 Char"/>
    <w:basedOn w:val="DefaultParagraphFont"/>
    <w:link w:val="Heading3"/>
    <w:uiPriority w:val="9"/>
    <w:rsid w:val="00841CD9"/>
    <w:rPr>
      <w:rFonts w:asciiTheme="majorHAnsi" w:hAnsiTheme="majorHAnsi" w:eastAsiaTheme="majorEastAsia" w:cstheme="majorBidi"/>
      <w:b/>
      <w:bCs/>
      <w:color w:val="4F81BD" w:themeColor="accent1"/>
    </w:rPr>
  </w:style>
  <w:style w:type="character" w:styleId="Heading4Char" w:customStyle="true">
    <w:name w:val="Heading 4 Char"/>
    <w:basedOn w:val="DefaultParagraphFont"/>
    <w:link w:val="Heading4"/>
    <w:uiPriority w:val="9"/>
    <w:rsid w:val="00841CD9"/>
    <w:rPr>
      <w:rFonts w:asciiTheme="majorHAnsi" w:hAnsiTheme="majorHAnsi" w:eastAsiaTheme="majorEastAsia" w:cstheme="majorBidi"/>
      <w:b/>
      <w:bCs/>
      <w:i/>
      <w:iCs/>
      <w:color w:val="4F81BD" w:themeColor="accent1"/>
    </w:rPr>
  </w:style>
  <w:style w:type="paragraph" w:styleId="NormalIndent">
    <w:name w:val="Normal Indent"/>
    <w:basedOn w:val="Normal"/>
    <w:uiPriority w:val="99"/>
    <w:unhideWhenUsed/>
    <w:rsid w:val="00841CD9"/>
    <w:pPr>
      <w:ind w:left="720"/>
    </w:pPr>
  </w:style>
  <w:style w:type="paragraph" w:styleId="Subtitle">
    <w:name w:val="Subtitle"/>
    <w:basedOn w:val="Normal"/>
    <w:next w:val="Normal"/>
    <w:link w:val="SubtitleChar"/>
    <w:uiPriority w:val="11"/>
    <w:qFormat/>
    <w:rsid w:val="00841CD9"/>
    <w:pPr>
      <w:numPr>
        <w:ilvl w:val="1"/>
      </w:numPr>
      <w:ind w:left="86"/>
    </w:pPr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character" w:styleId="SubtitleChar" w:customStyle="true">
    <w:name w:val="Subtitle Char"/>
    <w:basedOn w:val="DefaultParagraphFont"/>
    <w:link w:val="Subtitle"/>
    <w:uiPriority w:val="11"/>
    <w:rsid w:val="00841CD9"/>
    <w:rPr>
      <w:rFonts w:asciiTheme="majorHAnsi" w:hAnsiTheme="majorHAnsi" w:eastAsiaTheme="majorEastAsia" w:cstheme="majorBidi"/>
      <w:i/>
      <w:iCs/>
      <w:color w:val="4F81BD" w:themeColor="accent1"/>
      <w:spacing w:val="15"/>
      <w:sz w:val="24"/>
      <w:szCs w:val="24"/>
    </w:rPr>
  </w:style>
  <w:style w:type="paragraph" w:styleId="Title">
    <w:name w:val="Title"/>
    <w:basedOn w:val="Normal"/>
    <w:next w:val="Normal"/>
    <w:link w:val="TitleChar"/>
    <w:uiPriority w:val="10"/>
    <w:qFormat/>
    <w:rsid w:val="00841CD9"/>
    <w:pPr>
      <w:pBdr>
        <w:bottom w:val="single" w:color="4F81BD" w:themeColor="accent1" w:sz="8" w:space="4"/>
      </w:pBdr>
      <w:spacing w:after="300"/>
      <w:contextualSpacing/>
    </w:pPr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TitleChar" w:customStyle="true">
    <w:name w:val="Title Char"/>
    <w:basedOn w:val="DefaultParagraphFont"/>
    <w:link w:val="Title"/>
    <w:uiPriority w:val="10"/>
    <w:rsid w:val="00841CD9"/>
    <w:rPr>
      <w:rFonts w:asciiTheme="majorHAnsi" w:hAnsiTheme="majorHAnsi" w:eastAsiaTheme="majorEastAsia" w:cstheme="majorBidi"/>
      <w:color w:val="17365D" w:themeColor="text2" w:themeShade="BF"/>
      <w:spacing w:val="5"/>
      <w:kern w:val="28"/>
      <w:sz w:val="52"/>
      <w:szCs w:val="52"/>
    </w:rPr>
  </w:style>
  <w:style w:type="character" w:styleId="Emphasis">
    <w:name w:val="Emphasis"/>
    <w:basedOn w:val="DefaultParagraphFont"/>
    <w:uiPriority w:val="20"/>
    <w:qFormat/>
    <w:rsid w:val="00D1197D"/>
    <w:rPr>
      <w:i/>
      <w:iCs/>
    </w:rPr>
  </w:style>
  <w:style w:type="character" w:styleId="Hyperlink">
    <w:name w:val="Hyperlink"/>
    <w:basedOn w:val="DefaultParagraphFont"/>
    <w:uiPriority w:val="99"/>
    <w:unhideWhenUsed/>
    <w:rPr>
      <w:color w:val="0000FF" w:themeColor="hyperlink"/>
      <w:u w:val="single"/>
    </w:rPr>
  </w:style>
  <w:style w:type="table" w:styleId="TableGrid">
    <w:name w:val="Table Grid"/>
    <w:basedOn w:val="TableNormal"/>
    <w:uiPriority w:val="59"/>
    <w:pPr>
      <w:spacing w:after="0" w:line="240" w:lineRule="auto"/>
    </w:pPr>
    <w:tblPr>
      <w:tblInd w:w="0" w:type="dxa"/>
      <w:tblBorders>
        <w:top w:val="single" w:color="000000" w:themeColor="text1" w:sz="4" w:space="0"/>
        <w:left w:val="single" w:color="000000" w:themeColor="text1" w:sz="4" w:space="0"/>
        <w:bottom w:val="single" w:color="000000" w:themeColor="text1" w:sz="4" w:space="0"/>
        <w:right w:val="single" w:color="000000" w:themeColor="text1" w:sz="4" w:space="0"/>
        <w:insideH w:val="single" w:color="000000" w:themeColor="text1" w:sz="4" w:space="0"/>
        <w:insideV w:val="single" w:color="000000" w:themeColor="text1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table" w:styleId="TableNormal" w:default="tru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paragraph" w:styleId="Caption">
    <w:name w:val="caption"/>
    <w:basedOn w:val="Normal"/>
    <w:next w:val="Normal"/>
    <w:uiPriority w:val="35"/>
    <w:semiHidden/>
    <w:unhideWhenUsed/>
    <w:qFormat/>
    <w:rsid w:val="007109C0"/>
    <w:pPr>
      <w:spacing w:line="240" w:lineRule="auto"/>
    </w:pPr>
    <w:rPr>
      <w:b/>
      <w:bCs/>
      <w:color w:val="4F81BD" w:themeColor="accent1"/>
      <w:sz w:val="18"/>
      <w:szCs w:val="18"/>
    </w:rPr>
  </w:style>
</w:styles>
</file>

<file path=word/_rels/document.xml.rels><?xml version="1.0" encoding="UTF-8"?>
<Relationships xmlns="http://schemas.openxmlformats.org/package/2006/relationships">
   <Relationship Target="styles.xml" Type="http://schemas.openxmlformats.org/officeDocument/2006/relationships/styles" Id="rId1"/>
   <Relationship Target="settings.xml" Type="http://schemas.openxmlformats.org/officeDocument/2006/relationships/settings" Id="rId2"/>
   <Relationship Target="numbering.xml" Type="http://schemas.openxmlformats.org/officeDocument/2006/relationships/numbering" Id="rId3"/>
</Relationships>

</file>

<file path=docProps/app.xml><?xml version="1.0" encoding="utf-8"?>
<properties:Properties xmlns:vt="http://schemas.openxmlformats.org/officeDocument/2006/docPropsVTypes" xmlns:properties="http://schemas.openxmlformats.org/officeDocument/2006/extended-properties"/>
</file>

<file path=docProps/core.xml><?xml version="1.0" encoding="utf-8"?>
<cp:coreProperties xmlns:dcterms="http://purl.org/dc/terms/" xmlns:cp="http://schemas.openxmlformats.org/package/2006/metadata/core-properties" xmlns:dc="http://purl.org/dc/elements/1.1/"/>
</file>