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082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针灸推拿学院·养生康复学院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徐天成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7~17周</w:t>
      </w:r>
    </w:p>
    <w:bookmarkStart w:id="1" w:name="7082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经络腧穴学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(050128—001)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针推251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经络腧穴学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(050128—002)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经络腧穴学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(050128—002)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经络腧穴学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(050128—001)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B8-407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针推251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经络腧穴学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(050128—002)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经络腧穴学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(050128—003)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针推253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经络腧穴学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(050128—001)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B8-407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针推251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经络腧穴学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(050128—003)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针推253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经络腧穴学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(050128—003)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针推253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