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徐士象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67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（省中）中医231;中医232;中医235;中医234;中医233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