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97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张新昌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97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经络腧穴学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(050128—002)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经络腧穴学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(050128—002)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经络腧穴学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(050128—002)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经络腧穴学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(050128—003)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经络腧穴学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(050128—003)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经络腧穴学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(050128—003)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中医非药物疗法适宜技术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(F000023—001)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微专业,2026中医非药物疗法微专业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