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健康评估与食疗方案设计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健康评估与食疗方案设计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形象礼仪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美容按摩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