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吴云川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6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中医功法学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(R500017—001)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淡安书院-通识课（国学经典与文化传承）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