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9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刘华东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79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中医体质养生学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辟谷养生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(R050764—001)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全校-国学经典类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