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9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中药制药过程控制与智能制造技术全国重点实验室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高雪姣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2~13周</w:t>
      </w:r>
    </w:p>
    <w:bookmarkStart w:id="1" w:name="40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