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562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陈丽红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1~9周</w:t>
      </w:r>
    </w:p>
    <w:bookmarkStart w:id="1" w:name="56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(040042—001)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公管253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(040042—001)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公管253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(040042—002)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公管254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(040042—002)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公管254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