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图书馆、博物馆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郝桂荣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3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中药251,中药252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资源25,中制药25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中药253,中药254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中药251,中药252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资源25,中制药25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中药253,中药254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中药255,中药256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