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2561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郑慧丽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2~14周</w:t>
      </w:r>
    </w:p>
    <w:bookmarkStart w:id="1" w:name="1256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分析化学I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(400521—002)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中药九25（屠呦呦班）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分析化学I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(400521—002)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中药九25（屠呦呦班）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分析化学I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(400521—002)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中药九25（屠呦呦班）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分析化学I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(400521—001)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2~5,7~8周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分析化学I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(400521—001)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2~5,7~8周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